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1 on Linux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Elektrotableau 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55206369" name="019e1621-503f-701e-9215-9c5dab5f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995658" name="019e1621-503f-701e-9215-9c5dab5facc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Heizraum 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11309013" name="019e1622-362b-7e90-acd2-67ffea178c58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8241524" name="019e1622-362b-7e90-acd2-67ffea178c58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9938161" name="019e1627-a59e-7d9b-97f6-8db2e89aacc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5585979" name="019e1627-a59e-7d9b-97f6-8db2e89aacc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Waschküche</w:t>
            </w:r>
          </w:p>
          <w:p>
            <w:pPr>
              <w:spacing w:before="0" w:after="0" w:line="240" w:lineRule="auto"/>
            </w:pPr>
            <w:r>
              <w:t>UG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97715691" name="019e1629-bd18-73d2-8ade-53e3515b401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109489" name="019e1629-bd18-73d2-8ade-53e3515b401d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8571355" name="019e1634-5aca-7a2d-80c0-713db816003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3319908" name="019e1634-5aca-7a2d-80c0-713db8160031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8175011" name="019e1638-261a-7cfe-a494-8610c851271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592994" name="019e1638-261a-7cfe-a494-8610c851271c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1256829" name="019e163b-dd0e-7705-bb14-125ec37b318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108933" name="019e163b-dd0e-7705-bb14-125ec37b3189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35385306" name="019e1640-5fc5-72d9-bd90-2e7daf2127a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249865" name="019e1640-5fc5-72d9-bd90-2e7daf2127a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Tankraum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Öltank </w:t>
            </w:r>
          </w:p>
        </w:tc>
        <w:tc>
          <w:p>
            <w:pPr>
              <w:spacing w:before="0" w:after="0" w:line="240" w:lineRule="auto"/>
            </w:pPr>
            <w:r>
              <w:t>Flachdichtung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57139697" name="019e1624-b257-7d3e-8b01-5e82181c99d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4512919" name="019e1624-b257-7d3e-8b01-5e82181c99da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6708704" name="019e162a-4570-7745-be81-f8f15b1f46f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4529205" name="019e162a-4570-7745-be81-f8f15b1f46f0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Gesamtes Haus </w:t>
            </w:r>
          </w:p>
          <w:p>
            <w:pPr>
              <w:spacing w:before="0" w:after="0" w:line="240" w:lineRule="auto"/>
            </w:pPr>
            <w:r>
              <w:t>EG/ DG </w:t>
            </w:r>
          </w:p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51115911" name="019e162d-7a6b-7930-b843-d44e5fd663a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44647836" name="019e162d-7a6b-7930-b843-d44e5fd663ab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1170496" name="019e162f-a2e2-793e-874f-8197aa4fc87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309594" name="019e162f-a2e2-793e-874f-8197aa4fc876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3489748" name="019e1630-6a55-7137-88e0-6d700838e1c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1855297" name="019e1630-6a55-7137-88e0-6d700838e1ce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Treppenhaus / Gang </w:t>
            </w:r>
          </w:p>
          <w:p>
            <w:pPr>
              <w:spacing w:before="0" w:after="0" w:line="240" w:lineRule="auto"/>
            </w:pPr>
            <w:r>
              <w:t>UG /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4561949" name="019e162c-1314-7d6f-97e1-086c36407a33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8958090" name="019e162c-1314-7d6f-97e1-086c36407a33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44998883" name="019e1632-5821-7791-a5be-2f6cfaddfba5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6011244" name="019e1632-5821-7791-a5be-2f6cfaddfba5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6036791" name="019e1636-dc21-75b9-82b2-b761fc57a871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2926674" name="019e1636-dc21-75b9-82b2-b761fc57a87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8138890" name="019e1641-9432-759a-9c7b-c94d1c2e365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58107368" name="019e1641-9432-759a-9c7b-c94d1c2e365c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1449741" name="019e1639-30ae-7af3-a759-7013bf7d897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093235" name="019e1639-30ae-7af3-a759-7013bf7d897f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21116376" name="019e163d-0137-79d8-bdb4-a2d4fe5d1ef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1208810" name="019e163d-0137-79d8-bdb4-a2d4fe5d1ef2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34233501" name="019e163e-6b86-7110-be9b-f3d5fa327ed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8875772" name="019e163e-6b86-7110-be9b-f3d5fa327edd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Hausackerstrasse 8, 8542 Wiesendangen</w:t>
          </w:r>
        </w:p>
        <w:p>
          <w:pPr>
            <w:spacing w:before="0" w:after="0"/>
          </w:pPr>
          <w:r>
            <w:t>901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o="urn:schemas-microsoft-com:office:office" xmlns:v="urn:schemas-microsoft-com:vml" xmlns:xvml="urn:schemas-microsoft-com:office:exce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footer.xml" Type="http://schemas.openxmlformats.org/officeDocument/2006/relationships/footer" Id="rId24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